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Büro</w:t>
            </w:r>
          </w:p>
          <w:p>
            <w:pPr>
              <w:spacing w:before="0" w:after="0" w:line="240" w:lineRule="auto"/>
            </w:pPr>
            <w:r>
              <w:t>1.OG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07371446" name="019fcbda-91e9-76f1-834b-fd0f4085915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647467" name="019fcbda-91e9-76f1-834b-fd0f40859154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Büro</w:t>
            </w:r>
          </w:p>
          <w:p>
            <w:pPr>
              <w:spacing w:before="0" w:after="0" w:line="240" w:lineRule="auto"/>
            </w:pPr>
            <w:r>
              <w:t>1.OG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77562136" name="019fcbde-23a1-7128-b254-326ea1354df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36113487" name="019fcbde-23a1-7128-b254-326ea1354dfd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Bank Hauptstrasse 39, 8280 Kreuzlingen</w:t>
          </w:r>
        </w:p>
        <w:p>
          <w:pPr>
            <w:spacing w:before="0" w:after="0"/>
          </w:pPr>
          <w:r>
            <w:t>1119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